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6542FC" w:rsidRPr="0091231C" w:rsidTr="0091231C">
        <w:tc>
          <w:tcPr>
            <w:tcW w:w="4248" w:type="dxa"/>
          </w:tcPr>
          <w:p w:rsidR="006542FC" w:rsidRPr="0091231C" w:rsidRDefault="006542FC" w:rsidP="0091231C">
            <w:pPr>
              <w:jc w:val="center"/>
              <w:rPr>
                <w:rFonts w:ascii="Calibri" w:hAnsi="Calibri" w:cs="Calibri"/>
                <w:color w:val="auto"/>
                <w:sz w:val="20"/>
                <w:szCs w:val="20"/>
                <w:lang w:eastAsia="en-US"/>
              </w:rPr>
            </w:pPr>
          </w:p>
        </w:tc>
        <w:tc>
          <w:tcPr>
            <w:tcW w:w="5641" w:type="dxa"/>
          </w:tcPr>
          <w:p w:rsidR="006542FC" w:rsidRPr="0091231C" w:rsidRDefault="006542FC" w:rsidP="0091231C">
            <w:pPr>
              <w:jc w:val="center"/>
              <w:rPr>
                <w:rFonts w:ascii="Times New Roman" w:hAnsi="Times New Roman" w:cs="Times New Roman"/>
                <w:color w:val="auto"/>
                <w:sz w:val="28"/>
                <w:szCs w:val="28"/>
                <w:lang w:eastAsia="ru-RU"/>
              </w:rPr>
            </w:pPr>
            <w:r w:rsidRPr="0091231C">
              <w:rPr>
                <w:rFonts w:ascii="Times New Roman" w:hAnsi="Times New Roman" w:cs="Times New Roman"/>
                <w:color w:val="auto"/>
                <w:sz w:val="28"/>
                <w:szCs w:val="28"/>
                <w:lang w:eastAsia="ru-RU"/>
              </w:rPr>
              <w:t>ЗАТВЕРДЖЕНО</w:t>
            </w:r>
          </w:p>
          <w:p w:rsidR="006542FC" w:rsidRPr="0091231C" w:rsidRDefault="006542FC" w:rsidP="0091231C">
            <w:pPr>
              <w:jc w:val="center"/>
              <w:rPr>
                <w:rFonts w:ascii="Times New Roman" w:hAnsi="Times New Roman" w:cs="Times New Roman"/>
                <w:color w:val="auto"/>
                <w:sz w:val="28"/>
                <w:szCs w:val="28"/>
                <w:lang w:eastAsia="ru-RU"/>
              </w:rPr>
            </w:pPr>
            <w:r w:rsidRPr="0091231C">
              <w:rPr>
                <w:rFonts w:ascii="Times New Roman" w:hAnsi="Times New Roman" w:cs="Times New Roman"/>
                <w:color w:val="auto"/>
                <w:sz w:val="28"/>
                <w:szCs w:val="28"/>
                <w:lang w:eastAsia="ru-RU"/>
              </w:rPr>
              <w:t>Рішення девʹятої сесії</w:t>
            </w:r>
          </w:p>
          <w:p w:rsidR="006542FC" w:rsidRPr="0091231C" w:rsidRDefault="006542FC" w:rsidP="0091231C">
            <w:pPr>
              <w:jc w:val="center"/>
              <w:rPr>
                <w:rFonts w:ascii="Times New Roman" w:hAnsi="Times New Roman" w:cs="Times New Roman"/>
                <w:color w:val="auto"/>
                <w:sz w:val="28"/>
                <w:szCs w:val="28"/>
                <w:lang w:eastAsia="ru-RU"/>
              </w:rPr>
            </w:pPr>
            <w:r w:rsidRPr="0091231C">
              <w:rPr>
                <w:rFonts w:ascii="Times New Roman" w:hAnsi="Times New Roman" w:cs="Times New Roman"/>
                <w:color w:val="auto"/>
                <w:sz w:val="28"/>
                <w:szCs w:val="28"/>
                <w:lang w:eastAsia="ru-RU"/>
              </w:rPr>
              <w:t>районної ради сьомого скликання</w:t>
            </w:r>
          </w:p>
          <w:p w:rsidR="006542FC" w:rsidRPr="0091231C" w:rsidRDefault="006542FC" w:rsidP="0091231C">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6542FC" w:rsidRPr="0091231C" w:rsidRDefault="006542FC" w:rsidP="0091231C">
            <w:pPr>
              <w:ind w:firstLine="507"/>
              <w:jc w:val="both"/>
              <w:rPr>
                <w:rFonts w:ascii="Times New Roman" w:hAnsi="Times New Roman" w:cs="Times New Roman"/>
                <w:color w:val="auto"/>
                <w:sz w:val="28"/>
                <w:szCs w:val="28"/>
                <w:lang w:eastAsia="ru-RU"/>
              </w:rPr>
            </w:pPr>
          </w:p>
          <w:p w:rsidR="006542FC" w:rsidRPr="0091231C" w:rsidRDefault="006542FC" w:rsidP="0091231C">
            <w:pPr>
              <w:ind w:firstLine="507"/>
              <w:jc w:val="both"/>
              <w:rPr>
                <w:rFonts w:ascii="Times New Roman" w:hAnsi="Times New Roman" w:cs="Times New Roman"/>
                <w:color w:val="auto"/>
                <w:sz w:val="28"/>
                <w:szCs w:val="28"/>
                <w:lang w:eastAsia="ru-RU"/>
              </w:rPr>
            </w:pPr>
            <w:r w:rsidRPr="0091231C">
              <w:rPr>
                <w:rFonts w:ascii="Times New Roman" w:hAnsi="Times New Roman" w:cs="Times New Roman"/>
                <w:color w:val="auto"/>
                <w:sz w:val="28"/>
                <w:szCs w:val="28"/>
                <w:lang w:eastAsia="ru-RU"/>
              </w:rPr>
              <w:t>Голова районної ради</w:t>
            </w:r>
          </w:p>
          <w:p w:rsidR="006542FC" w:rsidRPr="0091231C" w:rsidRDefault="006542FC" w:rsidP="0091231C">
            <w:pPr>
              <w:ind w:firstLine="507"/>
              <w:jc w:val="center"/>
              <w:rPr>
                <w:rFonts w:ascii="Times New Roman" w:hAnsi="Times New Roman" w:cs="Times New Roman"/>
                <w:color w:val="auto"/>
                <w:sz w:val="28"/>
                <w:szCs w:val="28"/>
                <w:lang w:eastAsia="ru-RU"/>
              </w:rPr>
            </w:pPr>
            <w:r w:rsidRPr="0091231C">
              <w:rPr>
                <w:rFonts w:ascii="Times New Roman" w:hAnsi="Times New Roman" w:cs="Times New Roman"/>
                <w:color w:val="auto"/>
                <w:sz w:val="28"/>
                <w:szCs w:val="28"/>
                <w:lang w:eastAsia="ru-RU"/>
              </w:rPr>
              <w:tab/>
            </w:r>
            <w:r w:rsidRPr="0091231C">
              <w:rPr>
                <w:rFonts w:ascii="Times New Roman" w:hAnsi="Times New Roman" w:cs="Times New Roman"/>
                <w:color w:val="auto"/>
                <w:sz w:val="28"/>
                <w:szCs w:val="28"/>
                <w:lang w:eastAsia="ru-RU"/>
              </w:rPr>
              <w:tab/>
            </w:r>
            <w:r w:rsidRPr="0091231C">
              <w:rPr>
                <w:rFonts w:ascii="Times New Roman" w:hAnsi="Times New Roman" w:cs="Times New Roman"/>
                <w:color w:val="auto"/>
                <w:sz w:val="28"/>
                <w:szCs w:val="28"/>
                <w:lang w:eastAsia="ru-RU"/>
              </w:rPr>
              <w:tab/>
              <w:t xml:space="preserve">                                        </w:t>
            </w:r>
          </w:p>
          <w:p w:rsidR="006542FC" w:rsidRPr="0091231C" w:rsidRDefault="006542FC" w:rsidP="0091231C">
            <w:pPr>
              <w:ind w:firstLine="507"/>
              <w:jc w:val="center"/>
              <w:rPr>
                <w:rFonts w:ascii="Times New Roman" w:hAnsi="Times New Roman" w:cs="Times New Roman"/>
                <w:color w:val="auto"/>
                <w:sz w:val="28"/>
                <w:szCs w:val="28"/>
                <w:lang w:eastAsia="ru-RU"/>
              </w:rPr>
            </w:pPr>
            <w:r w:rsidRPr="0091231C">
              <w:rPr>
                <w:rFonts w:ascii="Times New Roman" w:hAnsi="Times New Roman" w:cs="Times New Roman"/>
                <w:color w:val="auto"/>
                <w:sz w:val="28"/>
                <w:szCs w:val="28"/>
                <w:lang w:eastAsia="ru-RU"/>
              </w:rPr>
              <w:t xml:space="preserve">                        ___________Д.С.Калінін</w:t>
            </w:r>
          </w:p>
        </w:tc>
      </w:tr>
    </w:tbl>
    <w:p w:rsidR="006542FC" w:rsidRPr="0091231C" w:rsidRDefault="006542FC" w:rsidP="00A80979">
      <w:pPr>
        <w:pStyle w:val="BodyText"/>
        <w:shd w:val="clear" w:color="auto" w:fill="auto"/>
        <w:spacing w:line="240" w:lineRule="auto"/>
        <w:ind w:firstLine="0"/>
        <w:rPr>
          <w:sz w:val="28"/>
          <w:szCs w:val="28"/>
        </w:rPr>
      </w:pPr>
    </w:p>
    <w:p w:rsidR="006542FC" w:rsidRDefault="006542FC" w:rsidP="00A80979">
      <w:pPr>
        <w:pStyle w:val="BodyText"/>
        <w:shd w:val="clear" w:color="auto" w:fill="auto"/>
        <w:spacing w:line="240" w:lineRule="auto"/>
        <w:ind w:firstLine="0"/>
        <w:rPr>
          <w:sz w:val="28"/>
          <w:szCs w:val="28"/>
          <w:lang w:val="uk-UA"/>
        </w:rPr>
      </w:pPr>
    </w:p>
    <w:p w:rsidR="006542FC" w:rsidRDefault="006542FC" w:rsidP="00A80979">
      <w:pPr>
        <w:pStyle w:val="BodyText"/>
        <w:shd w:val="clear" w:color="auto" w:fill="auto"/>
        <w:spacing w:line="240" w:lineRule="auto"/>
        <w:ind w:firstLine="0"/>
        <w:rPr>
          <w:sz w:val="28"/>
          <w:szCs w:val="28"/>
          <w:lang w:val="uk-UA"/>
        </w:rPr>
      </w:pPr>
    </w:p>
    <w:p w:rsidR="006542FC" w:rsidRDefault="006542FC" w:rsidP="00A80979">
      <w:pPr>
        <w:pStyle w:val="BodyText"/>
        <w:shd w:val="clear" w:color="auto" w:fill="auto"/>
        <w:spacing w:line="240" w:lineRule="auto"/>
        <w:ind w:firstLine="0"/>
        <w:rPr>
          <w:sz w:val="28"/>
          <w:szCs w:val="28"/>
          <w:lang w:val="uk-UA"/>
        </w:rPr>
      </w:pPr>
    </w:p>
    <w:p w:rsidR="006542FC" w:rsidRDefault="006542FC" w:rsidP="00A80979">
      <w:pPr>
        <w:pStyle w:val="BodyText"/>
        <w:shd w:val="clear" w:color="auto" w:fill="auto"/>
        <w:spacing w:line="240" w:lineRule="auto"/>
        <w:ind w:firstLine="0"/>
        <w:rPr>
          <w:sz w:val="28"/>
          <w:szCs w:val="28"/>
          <w:lang w:val="uk-UA"/>
        </w:rPr>
      </w:pPr>
    </w:p>
    <w:p w:rsidR="006542FC" w:rsidRDefault="006542FC" w:rsidP="00A80979">
      <w:pPr>
        <w:pStyle w:val="BodyText"/>
        <w:shd w:val="clear" w:color="auto" w:fill="auto"/>
        <w:spacing w:line="240" w:lineRule="auto"/>
        <w:ind w:firstLine="0"/>
        <w:rPr>
          <w:sz w:val="28"/>
          <w:szCs w:val="28"/>
          <w:lang w:val="uk-UA"/>
        </w:rPr>
      </w:pPr>
    </w:p>
    <w:p w:rsidR="006542FC" w:rsidRPr="00215BB2" w:rsidRDefault="006542FC" w:rsidP="00A80979">
      <w:pPr>
        <w:pStyle w:val="BodyText"/>
        <w:shd w:val="clear" w:color="auto" w:fill="auto"/>
        <w:spacing w:line="240" w:lineRule="auto"/>
        <w:ind w:firstLine="0"/>
        <w:rPr>
          <w:sz w:val="28"/>
          <w:szCs w:val="28"/>
          <w:lang w:val="uk-UA"/>
        </w:rPr>
      </w:pPr>
    </w:p>
    <w:p w:rsidR="006542FC" w:rsidRPr="00215BB2" w:rsidRDefault="006542FC" w:rsidP="00A80979">
      <w:pPr>
        <w:pStyle w:val="BodyText"/>
        <w:shd w:val="clear" w:color="auto" w:fill="auto"/>
        <w:spacing w:line="240" w:lineRule="auto"/>
        <w:ind w:left="6237" w:firstLine="0"/>
        <w:rPr>
          <w:sz w:val="28"/>
          <w:szCs w:val="28"/>
          <w:lang w:val="uk-UA"/>
        </w:rPr>
      </w:pPr>
    </w:p>
    <w:p w:rsidR="006542FC" w:rsidRPr="00215BB2" w:rsidRDefault="006542FC" w:rsidP="00A80979">
      <w:pPr>
        <w:pStyle w:val="BodyText"/>
        <w:shd w:val="clear" w:color="auto" w:fill="auto"/>
        <w:spacing w:line="240" w:lineRule="auto"/>
        <w:ind w:left="6237" w:firstLine="0"/>
        <w:rPr>
          <w:sz w:val="28"/>
          <w:szCs w:val="28"/>
          <w:lang w:val="uk-UA"/>
        </w:rPr>
      </w:pPr>
    </w:p>
    <w:p w:rsidR="006542FC" w:rsidRPr="00215BB2" w:rsidRDefault="006542FC" w:rsidP="00A80979">
      <w:pPr>
        <w:pStyle w:val="BodyText"/>
        <w:shd w:val="clear" w:color="auto" w:fill="auto"/>
        <w:spacing w:line="240" w:lineRule="auto"/>
        <w:ind w:left="6237" w:firstLine="0"/>
        <w:rPr>
          <w:sz w:val="28"/>
          <w:szCs w:val="28"/>
          <w:lang w:val="uk-UA"/>
        </w:rPr>
      </w:pPr>
    </w:p>
    <w:p w:rsidR="006542FC" w:rsidRPr="00215BB2" w:rsidRDefault="006542FC" w:rsidP="00A80979">
      <w:pPr>
        <w:pStyle w:val="BodyText"/>
        <w:shd w:val="clear" w:color="auto" w:fill="auto"/>
        <w:spacing w:line="240" w:lineRule="auto"/>
        <w:ind w:left="6237" w:firstLine="0"/>
        <w:rPr>
          <w:sz w:val="28"/>
          <w:szCs w:val="28"/>
          <w:lang w:val="uk-UA"/>
        </w:rPr>
      </w:pPr>
    </w:p>
    <w:p w:rsidR="006542FC" w:rsidRPr="00215BB2" w:rsidRDefault="006542FC" w:rsidP="00A80979">
      <w:pPr>
        <w:pStyle w:val="BodyText"/>
        <w:shd w:val="clear" w:color="auto" w:fill="auto"/>
        <w:spacing w:line="240" w:lineRule="auto"/>
        <w:ind w:left="6237" w:firstLine="0"/>
        <w:rPr>
          <w:sz w:val="28"/>
          <w:szCs w:val="28"/>
          <w:lang w:val="uk-UA"/>
        </w:rPr>
      </w:pPr>
    </w:p>
    <w:p w:rsidR="006542FC" w:rsidRPr="00215BB2" w:rsidRDefault="006542FC" w:rsidP="00215BB2">
      <w:pPr>
        <w:jc w:val="center"/>
        <w:rPr>
          <w:rFonts w:ascii="Times New Roman" w:hAnsi="Times New Roman" w:cs="Times New Roman"/>
          <w:b/>
          <w:sz w:val="28"/>
          <w:szCs w:val="28"/>
        </w:rPr>
      </w:pPr>
      <w:r w:rsidRPr="00215BB2">
        <w:rPr>
          <w:rFonts w:ascii="Times New Roman" w:hAnsi="Times New Roman" w:cs="Times New Roman"/>
          <w:b/>
          <w:sz w:val="28"/>
          <w:szCs w:val="28"/>
        </w:rPr>
        <w:t>СТАТУТ</w:t>
      </w:r>
    </w:p>
    <w:p w:rsidR="006542FC" w:rsidRPr="00215BB2" w:rsidRDefault="006542FC"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КОМУНАЛЬНОГО ЗАКЛАДУ</w:t>
      </w:r>
    </w:p>
    <w:p w:rsidR="006542FC" w:rsidRPr="00215BB2" w:rsidRDefault="006542FC"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«БАЛКІВСЬКА ЗАГАЛЬНООСВІТНЯ ШКОЛА І-ІІІ СТУПЕНІВ»</w:t>
      </w:r>
    </w:p>
    <w:p w:rsidR="006542FC" w:rsidRPr="00215BB2" w:rsidRDefault="006542FC"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ВАСИЛІВСЬКОЇ РАЙОННОЇ РАДИ</w:t>
      </w:r>
    </w:p>
    <w:p w:rsidR="006542FC" w:rsidRPr="00215BB2" w:rsidRDefault="006542FC"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ЗАПОРІЗЬКОЇ ОБЛАСТІ</w:t>
      </w:r>
    </w:p>
    <w:p w:rsidR="006542FC" w:rsidRPr="00215BB2" w:rsidRDefault="006542FC" w:rsidP="00215BB2">
      <w:pPr>
        <w:jc w:val="center"/>
        <w:rPr>
          <w:rFonts w:ascii="Times New Roman" w:hAnsi="Times New Roman" w:cs="Times New Roman"/>
          <w:b/>
          <w:sz w:val="28"/>
          <w:szCs w:val="28"/>
        </w:rPr>
      </w:pPr>
      <w:r w:rsidRPr="00215BB2">
        <w:rPr>
          <w:rFonts w:ascii="Times New Roman" w:hAnsi="Times New Roman" w:cs="Times New Roman"/>
          <w:b/>
          <w:sz w:val="28"/>
          <w:szCs w:val="28"/>
        </w:rPr>
        <w:t>(нова редакція)</w:t>
      </w: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both"/>
        <w:rPr>
          <w:rFonts w:ascii="Times New Roman" w:hAnsi="Times New Roman" w:cs="Times New Roman"/>
          <w:sz w:val="28"/>
          <w:szCs w:val="28"/>
        </w:rPr>
      </w:pPr>
    </w:p>
    <w:p w:rsidR="006542FC" w:rsidRPr="003E3CE1" w:rsidRDefault="006542FC" w:rsidP="005C550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6542FC" w:rsidRDefault="006542FC" w:rsidP="005C550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6542FC" w:rsidRPr="00215BB2" w:rsidRDefault="006542FC" w:rsidP="00215BB2">
      <w:pPr>
        <w:jc w:val="both"/>
        <w:rPr>
          <w:rFonts w:ascii="Times New Roman" w:hAnsi="Times New Roman" w:cs="Times New Roman"/>
          <w:sz w:val="28"/>
          <w:szCs w:val="28"/>
        </w:rPr>
      </w:pPr>
    </w:p>
    <w:p w:rsidR="006542FC" w:rsidRPr="00215BB2" w:rsidRDefault="006542FC" w:rsidP="00215BB2">
      <w:pPr>
        <w:jc w:val="center"/>
        <w:rPr>
          <w:rFonts w:ascii="Times New Roman" w:hAnsi="Times New Roman" w:cs="Times New Roman"/>
          <w:sz w:val="28"/>
          <w:szCs w:val="28"/>
        </w:rPr>
      </w:pPr>
      <w:r w:rsidRPr="00215BB2">
        <w:rPr>
          <w:rFonts w:ascii="Times New Roman" w:hAnsi="Times New Roman" w:cs="Times New Roman"/>
          <w:sz w:val="28"/>
          <w:szCs w:val="28"/>
        </w:rPr>
        <w:t>І. Загальні положення</w:t>
      </w:r>
    </w:p>
    <w:p w:rsidR="006542FC" w:rsidRDefault="006542FC" w:rsidP="005C5509">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1.1. КОМУНАЛЬНИЙ ЗАКЛАД «БАЛКІВСЬКА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 державної адм</w:t>
      </w:r>
      <w:r>
        <w:rPr>
          <w:rFonts w:ascii="Times New Roman" w:hAnsi="Times New Roman" w:cs="Times New Roman"/>
          <w:color w:val="auto"/>
          <w:sz w:val="28"/>
          <w:szCs w:val="28"/>
          <w:lang w:eastAsia="ru-RU"/>
        </w:rPr>
        <w:t>іністрації  від 08.11.2002 № 642</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 державною адміністрацією 25.01</w:t>
      </w:r>
      <w:r w:rsidRPr="003E3CE1">
        <w:rPr>
          <w:rFonts w:ascii="Times New Roman" w:hAnsi="Times New Roman" w:cs="Times New Roman"/>
          <w:color w:val="auto"/>
          <w:sz w:val="28"/>
          <w:szCs w:val="28"/>
          <w:lang w:eastAsia="ru-RU"/>
        </w:rPr>
        <w:t xml:space="preserve">.2005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215BB2">
        <w:rPr>
          <w:rFonts w:ascii="Times New Roman" w:hAnsi="Times New Roman" w:cs="Times New Roman"/>
          <w:sz w:val="28"/>
          <w:szCs w:val="28"/>
        </w:rPr>
        <w:t>10801050001000086</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10801050008000086</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10.04.2015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10801050010000086;</w:t>
      </w:r>
      <w:r w:rsidRPr="005C5509">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w:t>
      </w:r>
      <w:r>
        <w:rPr>
          <w:rFonts w:ascii="Times New Roman" w:hAnsi="Times New Roman" w:cs="Times New Roman"/>
          <w:color w:val="auto"/>
          <w:sz w:val="28"/>
          <w:szCs w:val="28"/>
          <w:lang w:eastAsia="ru-RU"/>
        </w:rPr>
        <w:t xml:space="preserve">06.11.2015 № </w:t>
      </w:r>
      <w:r w:rsidRPr="003E3CE1">
        <w:rPr>
          <w:rFonts w:ascii="Times New Roman" w:hAnsi="Times New Roman" w:cs="Times New Roman"/>
          <w:color w:val="auto"/>
          <w:sz w:val="28"/>
          <w:szCs w:val="28"/>
          <w:lang w:eastAsia="ru-RU"/>
        </w:rPr>
        <w:t xml:space="preserve">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17.11.2015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10801050012000086.</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1.3. Засновником навчального закладу є Василівська районна рада Запорізької області.</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1.6. Повне найменування: </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КОМУНАЛЬНИЙ ЗАКЛАД «БАЛКІВСЬКА ЗАГАЛЬНООСВІТНЯ ШКОЛА І-ІІІ СТУПЕНІВ» ВАСИЛІВСЬКОЇ РАЙОННОЇ РАДИ ЗАПОРІЗЬКОЇ ОБЛАСТІ;</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КОМУНАЛЬНОЕ ЗАВЕДЕНИЕ «БАЛКОВСКАЯ ОБЩЕОБРАЗОВАТЕЛЬНАЯ ШКОЛА І-ІІІ СТУПЕНЕЙ» ВАСИЛЬЕВСКОГО РАЙОННОГО СОВЕТА ЗАПОРОЖСКОЙ ОБЛАСТИ.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Скорочене найменування :</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українською мовою: КЗ «Балківська ЗОШ І-ІІІ ст.»ВРР ЗО</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російською мовою: КЗ «Балковская ООШ І-ІІІ ст.» ВРС ЗО</w:t>
      </w:r>
    </w:p>
    <w:p w:rsidR="006542FC" w:rsidRDefault="006542FC" w:rsidP="00C92116">
      <w:pPr>
        <w:ind w:firstLine="724"/>
        <w:jc w:val="both"/>
        <w:rPr>
          <w:rFonts w:ascii="Times New Roman" w:hAnsi="Times New Roman" w:cs="Times New Roman"/>
          <w:sz w:val="28"/>
          <w:szCs w:val="28"/>
        </w:rPr>
      </w:pPr>
      <w:r w:rsidRPr="005C5509">
        <w:rPr>
          <w:rFonts w:ascii="Times New Roman" w:hAnsi="Times New Roman" w:cs="Times New Roman"/>
          <w:sz w:val="28"/>
          <w:szCs w:val="28"/>
        </w:rPr>
        <w:t>1.7. Місцезнаходження навчального закладу</w:t>
      </w:r>
      <w:r>
        <w:rPr>
          <w:rFonts w:ascii="Times New Roman" w:hAnsi="Times New Roman" w:cs="Times New Roman"/>
          <w:sz w:val="28"/>
          <w:szCs w:val="28"/>
        </w:rPr>
        <w:t>:</w:t>
      </w:r>
      <w:r w:rsidRPr="005C5509">
        <w:rPr>
          <w:rFonts w:ascii="Times New Roman" w:hAnsi="Times New Roman" w:cs="Times New Roman"/>
          <w:sz w:val="28"/>
          <w:szCs w:val="28"/>
        </w:rPr>
        <w:t xml:space="preserve"> 71635, Запорізька область, Василівський район, с. Балки, вул. Каховська, 28 «А».</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w:t>
      </w:r>
      <w:r w:rsidRPr="00215BB2">
        <w:rPr>
          <w:rFonts w:ascii="Times New Roman" w:hAnsi="Times New Roman" w:cs="Times New Roman"/>
          <w:sz w:val="28"/>
          <w:szCs w:val="28"/>
        </w:rPr>
        <w:t>печатку, штамп, ідентифікаційний номер.</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w:t>
      </w:r>
      <w:r w:rsidRPr="00215BB2">
        <w:rPr>
          <w:rFonts w:ascii="Times New Roman" w:hAnsi="Times New Roman" w:cs="Times New Roman"/>
          <w:sz w:val="28"/>
          <w:szCs w:val="28"/>
        </w:rPr>
        <w:t>громадян на здобуття повної загальної середньої освіти.</w:t>
      </w:r>
    </w:p>
    <w:p w:rsidR="006542FC" w:rsidRPr="00215BB2" w:rsidRDefault="006542FC" w:rsidP="00C92116">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215BB2">
        <w:rPr>
          <w:rFonts w:ascii="Times New Roman" w:hAnsi="Times New Roman" w:cs="Times New Roman"/>
          <w:sz w:val="28"/>
          <w:szCs w:val="28"/>
        </w:rPr>
        <w:t>Головними завданнями навчального закладу є:</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забезпечення реалізації права громадян на повну загальну середню освіту;</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громадянина України;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умов для оволодіння системою наукових знань про природу, людину і суспільство</w:t>
      </w:r>
      <w:r>
        <w:rPr>
          <w:rFonts w:ascii="Times New Roman" w:hAnsi="Times New Roman" w:cs="Times New Roman"/>
          <w:sz w:val="28"/>
          <w:szCs w:val="28"/>
        </w:rPr>
        <w:t>.</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1</w:t>
      </w:r>
      <w:r w:rsidRPr="00215BB2">
        <w:rPr>
          <w:rFonts w:ascii="Times New Roman" w:hAnsi="Times New Roman" w:cs="Times New Roman"/>
          <w:sz w:val="28"/>
          <w:szCs w:val="28"/>
        </w:rPr>
        <w:t>.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2</w:t>
      </w:r>
      <w:r w:rsidRPr="00215BB2">
        <w:rPr>
          <w:rFonts w:ascii="Times New Roman" w:hAnsi="Times New Roman" w:cs="Times New Roman"/>
          <w:sz w:val="28"/>
          <w:szCs w:val="28"/>
        </w:rPr>
        <w:t>. Навчальний заклад несе відповідальність перед особою, суспільством і державою за:</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безпечні умови освітньої діяльності;</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державних стандартів освіти;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дотримання фінансової дисципліни. </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3</w:t>
      </w:r>
      <w:r w:rsidRPr="00215BB2">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заклад має право:</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користуватися пільгами, що передбачені діючим законодавством;</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проходити в установленому порядку державну атестацію;</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z w:val="28"/>
          <w:szCs w:val="28"/>
        </w:rPr>
        <w:t>рахуванням державних стандартів;</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контингент учнів;</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визначати варіативну частину робочого навчального плану;</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6542FC" w:rsidRPr="00215BB2" w:rsidRDefault="006542FC" w:rsidP="00C92116">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4</w:t>
      </w:r>
      <w:r w:rsidRPr="00215BB2">
        <w:rPr>
          <w:rFonts w:ascii="Times New Roman" w:hAnsi="Times New Roman" w:cs="Times New Roman"/>
          <w:sz w:val="28"/>
          <w:szCs w:val="28"/>
        </w:rPr>
        <w:t>.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6542FC" w:rsidRPr="00215BB2" w:rsidRDefault="006542FC" w:rsidP="00C92116">
      <w:pPr>
        <w:ind w:firstLine="724"/>
        <w:jc w:val="both"/>
        <w:rPr>
          <w:rFonts w:ascii="Times New Roman" w:hAnsi="Times New Roman" w:cs="Times New Roman"/>
          <w:sz w:val="28"/>
          <w:szCs w:val="28"/>
        </w:rPr>
      </w:pPr>
      <w:r w:rsidRPr="00215BB2">
        <w:rPr>
          <w:rFonts w:ascii="Times New Roman" w:hAnsi="Times New Roman" w:cs="Times New Roman"/>
          <w:sz w:val="28"/>
          <w:szCs w:val="28"/>
        </w:rPr>
        <w:t>1.1</w:t>
      </w:r>
      <w:r>
        <w:rPr>
          <w:rFonts w:ascii="Times New Roman" w:hAnsi="Times New Roman" w:cs="Times New Roman"/>
          <w:sz w:val="28"/>
          <w:szCs w:val="28"/>
        </w:rPr>
        <w:t>5</w:t>
      </w:r>
      <w:r w:rsidRPr="00215BB2">
        <w:rPr>
          <w:rFonts w:ascii="Times New Roman" w:hAnsi="Times New Roman" w:cs="Times New Roman"/>
          <w:sz w:val="28"/>
          <w:szCs w:val="28"/>
        </w:rPr>
        <w:t>.</w:t>
      </w:r>
      <w:r>
        <w:rPr>
          <w:rFonts w:ascii="Times New Roman" w:hAnsi="Times New Roman" w:cs="Times New Roman"/>
          <w:sz w:val="28"/>
          <w:szCs w:val="28"/>
        </w:rPr>
        <w:t xml:space="preserve"> </w:t>
      </w:r>
      <w:r w:rsidRPr="00215BB2">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6542FC" w:rsidRPr="00215BB2" w:rsidRDefault="006542FC" w:rsidP="00215BB2">
      <w:pPr>
        <w:jc w:val="both"/>
        <w:rPr>
          <w:rFonts w:ascii="Times New Roman" w:hAnsi="Times New Roman" w:cs="Times New Roman"/>
          <w:sz w:val="28"/>
          <w:szCs w:val="28"/>
        </w:rPr>
      </w:pPr>
    </w:p>
    <w:p w:rsidR="006542FC" w:rsidRPr="00215BB2" w:rsidRDefault="006542FC" w:rsidP="00C92116">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6542FC" w:rsidRPr="00215BB2" w:rsidRDefault="006542FC" w:rsidP="00215BB2">
      <w:pPr>
        <w:jc w:val="both"/>
        <w:rPr>
          <w:rFonts w:ascii="Times New Roman" w:hAnsi="Times New Roman" w:cs="Times New Roman"/>
          <w:sz w:val="28"/>
          <w:szCs w:val="28"/>
        </w:rPr>
      </w:pP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6542FC" w:rsidRPr="00215BB2" w:rsidRDefault="006542FC"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w:t>
      </w:r>
      <w:r>
        <w:rPr>
          <w:rFonts w:ascii="Times New Roman" w:hAnsi="Times New Roman" w:cs="Times New Roman"/>
          <w:sz w:val="28"/>
          <w:szCs w:val="28"/>
        </w:rPr>
        <w:t>ом двох років навчання у школі І</w:t>
      </w:r>
      <w:r w:rsidRPr="00215BB2">
        <w:rPr>
          <w:rFonts w:ascii="Times New Roman" w:hAnsi="Times New Roman" w:cs="Times New Roman"/>
          <w:sz w:val="28"/>
          <w:szCs w:val="28"/>
        </w:rPr>
        <w:t xml:space="preserve">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6542FC" w:rsidRPr="00215BB2" w:rsidRDefault="006542FC" w:rsidP="00215BB2">
      <w:pPr>
        <w:jc w:val="both"/>
        <w:rPr>
          <w:rFonts w:ascii="Times New Roman" w:hAnsi="Times New Roman" w:cs="Times New Roman"/>
          <w:sz w:val="28"/>
          <w:szCs w:val="28"/>
        </w:rPr>
      </w:pPr>
    </w:p>
    <w:p w:rsidR="006542FC" w:rsidRPr="00215BB2" w:rsidRDefault="006542FC" w:rsidP="008E0DAA">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6542FC" w:rsidRPr="00215BB2" w:rsidRDefault="006542FC" w:rsidP="00215BB2">
      <w:pPr>
        <w:jc w:val="both"/>
        <w:rPr>
          <w:rFonts w:ascii="Times New Roman" w:hAnsi="Times New Roman" w:cs="Times New Roman"/>
          <w:sz w:val="28"/>
          <w:szCs w:val="28"/>
        </w:rPr>
      </w:pP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6542FC" w:rsidRPr="00215BB2" w:rsidRDefault="006542FC"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6542FC" w:rsidRPr="00215BB2" w:rsidRDefault="006542FC"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6542FC" w:rsidRPr="00215BB2" w:rsidRDefault="006542FC"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6542FC"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215BB2">
        <w:rPr>
          <w:rFonts w:ascii="Times New Roman" w:hAnsi="Times New Roman" w:cs="Times New Roman"/>
          <w:sz w:val="28"/>
          <w:szCs w:val="28"/>
        </w:rPr>
        <w:t xml:space="preserve"> правилами внутрішнього розпорядку та цим Статутом. </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6542FC" w:rsidRPr="00215BB2" w:rsidRDefault="006542FC"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6542FC" w:rsidRPr="00215BB2" w:rsidRDefault="006542FC" w:rsidP="008E0DAA">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6542FC" w:rsidRPr="00215BB2" w:rsidRDefault="006542FC" w:rsidP="008E0DAA">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6542FC" w:rsidRPr="00215BB2" w:rsidRDefault="006542FC" w:rsidP="00215BB2">
      <w:pPr>
        <w:jc w:val="both"/>
        <w:rPr>
          <w:rFonts w:ascii="Times New Roman" w:hAnsi="Times New Roman" w:cs="Times New Roman"/>
          <w:sz w:val="28"/>
          <w:szCs w:val="28"/>
        </w:rPr>
      </w:pPr>
    </w:p>
    <w:p w:rsidR="006542FC" w:rsidRPr="00215BB2" w:rsidRDefault="006542FC" w:rsidP="00883858">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6542FC" w:rsidRPr="00215BB2" w:rsidRDefault="006542FC" w:rsidP="00215BB2">
      <w:pPr>
        <w:jc w:val="both"/>
        <w:rPr>
          <w:rFonts w:ascii="Times New Roman" w:hAnsi="Times New Roman" w:cs="Times New Roman"/>
          <w:sz w:val="28"/>
          <w:szCs w:val="28"/>
        </w:rPr>
      </w:pP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6542FC"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контролює організацію харчування і медичного обслуговування учнів; </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здійснює контроль за проходженням працівниками у встановлені терміни обов’язкових медичних оглядів і несе за це відповідальність;</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6542FC"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6542FC"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6542FC"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6542FC" w:rsidRPr="00215BB2"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6542FC" w:rsidRPr="00215BB2" w:rsidRDefault="006542FC" w:rsidP="00883858">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6542FC" w:rsidRPr="00215BB2" w:rsidRDefault="006542FC" w:rsidP="00215BB2">
      <w:pPr>
        <w:jc w:val="both"/>
        <w:rPr>
          <w:rFonts w:ascii="Times New Roman" w:hAnsi="Times New Roman" w:cs="Times New Roman"/>
          <w:sz w:val="28"/>
          <w:szCs w:val="28"/>
        </w:rPr>
      </w:pPr>
    </w:p>
    <w:p w:rsidR="006542FC" w:rsidRPr="001D561E" w:rsidRDefault="006542FC" w:rsidP="00883858">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6542FC" w:rsidRPr="001D561E" w:rsidRDefault="006542FC" w:rsidP="00883858">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6542FC"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6542FC" w:rsidRPr="001D561E"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542FC" w:rsidRPr="001D561E" w:rsidRDefault="006542FC" w:rsidP="00883858">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6542FC" w:rsidRPr="001D561E" w:rsidRDefault="006542FC" w:rsidP="00883858">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6542FC" w:rsidRPr="001D561E" w:rsidRDefault="006542FC" w:rsidP="00883858">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6542FC" w:rsidRPr="001D561E" w:rsidRDefault="006542FC" w:rsidP="00883858">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6542FC" w:rsidRPr="001D561E" w:rsidRDefault="006542FC" w:rsidP="00883858">
      <w:pPr>
        <w:jc w:val="both"/>
        <w:rPr>
          <w:rFonts w:ascii="Times New Roman" w:hAnsi="Times New Roman" w:cs="Times New Roman"/>
          <w:sz w:val="28"/>
          <w:szCs w:val="28"/>
        </w:rPr>
      </w:pP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6542FC" w:rsidRPr="001D561E" w:rsidRDefault="006542FC" w:rsidP="00883858">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6542FC" w:rsidRPr="001D561E"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6542FC" w:rsidRPr="001D561E" w:rsidRDefault="006542FC" w:rsidP="005C550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6542FC" w:rsidRPr="001D561E"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6542FC" w:rsidRPr="001D561E"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6542FC" w:rsidRPr="001D561E" w:rsidRDefault="006542FC" w:rsidP="00883858">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6542FC" w:rsidRDefault="006542FC" w:rsidP="00883858">
      <w:pPr>
        <w:jc w:val="both"/>
        <w:rPr>
          <w:rFonts w:ascii="Times New Roman" w:hAnsi="Times New Roman" w:cs="Times New Roman"/>
          <w:sz w:val="28"/>
          <w:szCs w:val="28"/>
        </w:rPr>
      </w:pPr>
    </w:p>
    <w:p w:rsidR="006542FC" w:rsidRPr="00EC444B" w:rsidRDefault="006542FC" w:rsidP="00883858">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6542FC" w:rsidRPr="00EC444B" w:rsidRDefault="006542FC" w:rsidP="00883858">
      <w:pPr>
        <w:pStyle w:val="NormalWeb"/>
        <w:spacing w:after="0"/>
        <w:ind w:firstLine="798"/>
        <w:jc w:val="both"/>
        <w:rPr>
          <w:sz w:val="28"/>
          <w:szCs w:val="28"/>
          <w:lang w:val="uk-UA"/>
        </w:rPr>
      </w:pPr>
    </w:p>
    <w:p w:rsidR="006542FC" w:rsidRPr="00EC444B" w:rsidRDefault="006542FC" w:rsidP="00883858">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6542FC" w:rsidRPr="00EC444B" w:rsidRDefault="006542FC" w:rsidP="00883858">
      <w:pPr>
        <w:ind w:right="-38" w:firstLine="720"/>
        <w:jc w:val="both"/>
        <w:rPr>
          <w:rFonts w:ascii="Times New Roman" w:hAnsi="Times New Roman"/>
          <w:sz w:val="28"/>
          <w:szCs w:val="28"/>
        </w:rPr>
      </w:pPr>
    </w:p>
    <w:p w:rsidR="006542FC" w:rsidRPr="001D561E" w:rsidRDefault="006542FC" w:rsidP="00883858">
      <w:pPr>
        <w:jc w:val="both"/>
        <w:rPr>
          <w:rFonts w:ascii="Times New Roman" w:hAnsi="Times New Roman" w:cs="Times New Roman"/>
          <w:sz w:val="28"/>
          <w:szCs w:val="28"/>
        </w:rPr>
      </w:pPr>
    </w:p>
    <w:p w:rsidR="006542FC" w:rsidRPr="00215BB2" w:rsidRDefault="006542FC" w:rsidP="00883858">
      <w:pPr>
        <w:jc w:val="both"/>
      </w:pPr>
    </w:p>
    <w:sectPr w:rsidR="006542FC" w:rsidRPr="00215BB2"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060D5"/>
    <w:rsid w:val="00016ACA"/>
    <w:rsid w:val="0005181B"/>
    <w:rsid w:val="000554D1"/>
    <w:rsid w:val="00062F2F"/>
    <w:rsid w:val="00066F1C"/>
    <w:rsid w:val="0006745D"/>
    <w:rsid w:val="0008636C"/>
    <w:rsid w:val="0009508A"/>
    <w:rsid w:val="000C7266"/>
    <w:rsid w:val="000D100C"/>
    <w:rsid w:val="000E486D"/>
    <w:rsid w:val="00100206"/>
    <w:rsid w:val="00117DA3"/>
    <w:rsid w:val="001222D2"/>
    <w:rsid w:val="00156133"/>
    <w:rsid w:val="00156E5C"/>
    <w:rsid w:val="00180C9B"/>
    <w:rsid w:val="001B4F24"/>
    <w:rsid w:val="001D561E"/>
    <w:rsid w:val="001D73D1"/>
    <w:rsid w:val="001E4EB0"/>
    <w:rsid w:val="001E6F25"/>
    <w:rsid w:val="001E796C"/>
    <w:rsid w:val="002057DD"/>
    <w:rsid w:val="00215BB2"/>
    <w:rsid w:val="00217376"/>
    <w:rsid w:val="0023297D"/>
    <w:rsid w:val="002657BA"/>
    <w:rsid w:val="00281B5F"/>
    <w:rsid w:val="002A14A2"/>
    <w:rsid w:val="002C186E"/>
    <w:rsid w:val="002E6FE4"/>
    <w:rsid w:val="002F6997"/>
    <w:rsid w:val="00313D99"/>
    <w:rsid w:val="003B3163"/>
    <w:rsid w:val="003E3CE1"/>
    <w:rsid w:val="003F6BD4"/>
    <w:rsid w:val="003F7CB8"/>
    <w:rsid w:val="00434B79"/>
    <w:rsid w:val="00441F3C"/>
    <w:rsid w:val="00443327"/>
    <w:rsid w:val="004679E2"/>
    <w:rsid w:val="004747B2"/>
    <w:rsid w:val="004A16E8"/>
    <w:rsid w:val="004A28E6"/>
    <w:rsid w:val="004B1E02"/>
    <w:rsid w:val="004D3A1D"/>
    <w:rsid w:val="004E7A18"/>
    <w:rsid w:val="004F0818"/>
    <w:rsid w:val="00521C55"/>
    <w:rsid w:val="00525214"/>
    <w:rsid w:val="00551F8F"/>
    <w:rsid w:val="00556684"/>
    <w:rsid w:val="005635A6"/>
    <w:rsid w:val="00563805"/>
    <w:rsid w:val="005646B5"/>
    <w:rsid w:val="005730E9"/>
    <w:rsid w:val="0059684B"/>
    <w:rsid w:val="005A10A9"/>
    <w:rsid w:val="005B486B"/>
    <w:rsid w:val="005B5F2C"/>
    <w:rsid w:val="005C5509"/>
    <w:rsid w:val="005F611B"/>
    <w:rsid w:val="00607B67"/>
    <w:rsid w:val="00616D2B"/>
    <w:rsid w:val="006351B7"/>
    <w:rsid w:val="006542FC"/>
    <w:rsid w:val="00655B58"/>
    <w:rsid w:val="0065627C"/>
    <w:rsid w:val="006672BF"/>
    <w:rsid w:val="00667B31"/>
    <w:rsid w:val="006766DD"/>
    <w:rsid w:val="006B615C"/>
    <w:rsid w:val="006C589C"/>
    <w:rsid w:val="006D3281"/>
    <w:rsid w:val="00705EAF"/>
    <w:rsid w:val="00730ED7"/>
    <w:rsid w:val="0075575A"/>
    <w:rsid w:val="0077459C"/>
    <w:rsid w:val="00787C73"/>
    <w:rsid w:val="007A4515"/>
    <w:rsid w:val="007B1DCA"/>
    <w:rsid w:val="007F06A6"/>
    <w:rsid w:val="00827591"/>
    <w:rsid w:val="00845884"/>
    <w:rsid w:val="008508BE"/>
    <w:rsid w:val="008541FD"/>
    <w:rsid w:val="00861BDD"/>
    <w:rsid w:val="00863129"/>
    <w:rsid w:val="008642A7"/>
    <w:rsid w:val="00883858"/>
    <w:rsid w:val="008922D1"/>
    <w:rsid w:val="008B0CEB"/>
    <w:rsid w:val="008B3653"/>
    <w:rsid w:val="008E0DAA"/>
    <w:rsid w:val="008E2709"/>
    <w:rsid w:val="008F405B"/>
    <w:rsid w:val="008F5703"/>
    <w:rsid w:val="008F7C49"/>
    <w:rsid w:val="0091231C"/>
    <w:rsid w:val="00916604"/>
    <w:rsid w:val="009173E5"/>
    <w:rsid w:val="00936A30"/>
    <w:rsid w:val="0096043B"/>
    <w:rsid w:val="009709BC"/>
    <w:rsid w:val="0099499D"/>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1B74"/>
    <w:rsid w:val="00AF5538"/>
    <w:rsid w:val="00B32171"/>
    <w:rsid w:val="00B53F5B"/>
    <w:rsid w:val="00B62AA3"/>
    <w:rsid w:val="00B62B64"/>
    <w:rsid w:val="00B838FD"/>
    <w:rsid w:val="00B84471"/>
    <w:rsid w:val="00BA69FA"/>
    <w:rsid w:val="00BB3D1E"/>
    <w:rsid w:val="00BE49F9"/>
    <w:rsid w:val="00C473A2"/>
    <w:rsid w:val="00C92116"/>
    <w:rsid w:val="00C97DC5"/>
    <w:rsid w:val="00CA1A17"/>
    <w:rsid w:val="00CC0486"/>
    <w:rsid w:val="00CF69BD"/>
    <w:rsid w:val="00D109EC"/>
    <w:rsid w:val="00D1760A"/>
    <w:rsid w:val="00D17CFF"/>
    <w:rsid w:val="00D249DB"/>
    <w:rsid w:val="00D55D5C"/>
    <w:rsid w:val="00DA6987"/>
    <w:rsid w:val="00DA6BAC"/>
    <w:rsid w:val="00DC403F"/>
    <w:rsid w:val="00DE435C"/>
    <w:rsid w:val="00DF4B64"/>
    <w:rsid w:val="00E0168C"/>
    <w:rsid w:val="00E201BA"/>
    <w:rsid w:val="00E332BE"/>
    <w:rsid w:val="00E47B27"/>
    <w:rsid w:val="00E54709"/>
    <w:rsid w:val="00E60496"/>
    <w:rsid w:val="00E6188B"/>
    <w:rsid w:val="00E624C8"/>
    <w:rsid w:val="00E76A11"/>
    <w:rsid w:val="00E86CA8"/>
    <w:rsid w:val="00EC444B"/>
    <w:rsid w:val="00F17CC7"/>
    <w:rsid w:val="00F20818"/>
    <w:rsid w:val="00F22E4B"/>
    <w:rsid w:val="00F2367C"/>
    <w:rsid w:val="00F47075"/>
    <w:rsid w:val="00F67EDD"/>
    <w:rsid w:val="00F711B0"/>
    <w:rsid w:val="00F74A54"/>
    <w:rsid w:val="00FE7B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5B486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rsid w:val="00CA1A17"/>
    <w:rPr>
      <w:rFonts w:ascii="Tahoma" w:hAnsi="Tahoma" w:cs="Tahoma"/>
      <w:sz w:val="16"/>
      <w:szCs w:val="16"/>
    </w:rPr>
  </w:style>
  <w:style w:type="character" w:customStyle="1" w:styleId="BalloonTextChar">
    <w:name w:val="Balloon Text Char"/>
    <w:basedOn w:val="DefaultParagraphFont"/>
    <w:link w:val="BalloonText"/>
    <w:uiPriority w:val="99"/>
    <w:semiHidden/>
    <w:rsid w:val="000A411C"/>
    <w:rPr>
      <w:rFonts w:ascii="Times New Roman" w:hAnsi="Times New Roman" w:cs="Arial Unicode MS"/>
      <w:color w:val="000000"/>
      <w:sz w:val="0"/>
      <w:szCs w:val="0"/>
      <w:lang w:val="uk-UA" w:eastAsia="uk-UA"/>
    </w:rPr>
  </w:style>
</w:styles>
</file>

<file path=word/webSettings.xml><?xml version="1.0" encoding="utf-8"?>
<w:webSettings xmlns:r="http://schemas.openxmlformats.org/officeDocument/2006/relationships" xmlns:w="http://schemas.openxmlformats.org/wordprocessingml/2006/main">
  <w:divs>
    <w:div w:id="2122722970">
      <w:marLeft w:val="0"/>
      <w:marRight w:val="0"/>
      <w:marTop w:val="0"/>
      <w:marBottom w:val="0"/>
      <w:divBdr>
        <w:top w:val="none" w:sz="0" w:space="0" w:color="auto"/>
        <w:left w:val="none" w:sz="0" w:space="0" w:color="auto"/>
        <w:bottom w:val="none" w:sz="0" w:space="0" w:color="auto"/>
        <w:right w:val="none" w:sz="0" w:space="0" w:color="auto"/>
      </w:divBdr>
    </w:div>
    <w:div w:id="21227229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TotalTime>
  <Pages>19</Pages>
  <Words>6548</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17</cp:revision>
  <cp:lastPrinted>2016-06-30T08:41:00Z</cp:lastPrinted>
  <dcterms:created xsi:type="dcterms:W3CDTF">2013-09-24T11:27:00Z</dcterms:created>
  <dcterms:modified xsi:type="dcterms:W3CDTF">2016-06-30T08:41:00Z</dcterms:modified>
</cp:coreProperties>
</file>